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32051E7B" w14:textId="77777777">
        <w:trPr>
          <w:cantSplit/>
          <w:trHeight w:val="806"/>
          <w:jc w:val="center"/>
        </w:trPr>
        <w:tc>
          <w:tcPr>
            <w:tcW w:w="11016" w:type="dxa"/>
            <w:shd w:val="clear" w:color="auto" w:fill="B4C7E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846E8" w14:textId="23F8B9A3" w:rsidR="009401FD" w:rsidRPr="00A130FC" w:rsidRDefault="004B0E11">
            <w:pPr>
              <w:jc w:val="center"/>
              <w:rPr>
                <w:b/>
                <w:bCs/>
              </w:rPr>
            </w:pPr>
            <w:r w:rsidRPr="004B0E11">
              <w:rPr>
                <w:b/>
                <w:bCs/>
                <w:color w:val="000000"/>
                <w:sz w:val="22"/>
              </w:rPr>
              <w:t>FORMULARIO PARA LA SOLICITUD DE AMPLIACIÓN DE INDICACIONES DE UN MEDICAMENTO INCLUIDO EN EL FORMULARIO TERAPÉUTICO</w:t>
            </w:r>
            <w:r w:rsidR="00DA5D30">
              <w:rPr>
                <w:b/>
                <w:bCs/>
                <w:color w:val="000000"/>
                <w:sz w:val="22"/>
              </w:rPr>
              <w:t xml:space="preserve"> </w:t>
            </w:r>
            <w:r w:rsidRPr="004B0E11">
              <w:rPr>
                <w:b/>
                <w:bCs/>
                <w:color w:val="000000"/>
                <w:sz w:val="22"/>
              </w:rPr>
              <w:t>INSTITUCIONAL</w:t>
            </w:r>
            <w:r w:rsidR="00DA5D30">
              <w:rPr>
                <w:b/>
                <w:bCs/>
                <w:color w:val="000000"/>
                <w:sz w:val="22"/>
              </w:rPr>
              <w:t>(FTI/LOM)</w:t>
            </w:r>
            <w:r w:rsidR="00DA5D30" w:rsidRPr="004B0E11">
              <w:rPr>
                <w:b/>
                <w:bCs/>
                <w:color w:val="000000"/>
                <w:sz w:val="22"/>
              </w:rPr>
              <w:t xml:space="preserve"> </w:t>
            </w:r>
            <w:r w:rsidRPr="004B0E11">
              <w:rPr>
                <w:b/>
                <w:bCs/>
                <w:color w:val="000000"/>
                <w:sz w:val="22"/>
              </w:rPr>
              <w:t>DE LA CCSS</w:t>
            </w:r>
          </w:p>
        </w:tc>
      </w:tr>
      <w:tr w:rsidR="009401FD" w:rsidRPr="00A130FC" w14:paraId="05424B6E" w14:textId="77777777" w:rsidTr="00B632A5">
        <w:trPr>
          <w:cantSplit/>
          <w:trHeight w:val="333"/>
          <w:jc w:val="center"/>
        </w:trPr>
        <w:tc>
          <w:tcPr>
            <w:tcW w:w="11016" w:type="dxa"/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F1341" w14:textId="4C1BDAAE" w:rsidR="009401FD" w:rsidRPr="00A130FC" w:rsidRDefault="009D0DD8" w:rsidP="00465317">
            <w:pPr>
              <w:jc w:val="center"/>
            </w:pPr>
            <w:r w:rsidRPr="00A130FC">
              <w:rPr>
                <w:color w:val="000000"/>
              </w:rPr>
              <w:br/>
              <w:t>Código del formulario: __________________    Fecha de vigencia: ____/____/________</w:t>
            </w:r>
          </w:p>
        </w:tc>
      </w:tr>
    </w:tbl>
    <w:p w14:paraId="5B5471E2" w14:textId="77777777" w:rsidR="009401FD" w:rsidRPr="00A130FC" w:rsidRDefault="009D0DD8">
      <w:pPr>
        <w:spacing w:line="60" w:lineRule="exact"/>
      </w:pPr>
      <w:r w:rsidRPr="00A130FC">
        <w:rPr>
          <w:color w:val="000000"/>
          <w:sz w:val="2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46DEF9C8" w14:textId="77777777" w:rsidTr="00B632A5">
        <w:trPr>
          <w:cantSplit/>
          <w:trHeight w:val="313"/>
          <w:jc w:val="center"/>
        </w:trPr>
        <w:tc>
          <w:tcPr>
            <w:tcW w:w="11016" w:type="dxa"/>
            <w:shd w:val="clear" w:color="auto" w:fill="FFF2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1CA69" w14:textId="77777777" w:rsidR="009401FD" w:rsidRPr="00A130FC" w:rsidRDefault="009D0DD8">
            <w:pPr>
              <w:jc w:val="center"/>
            </w:pPr>
            <w:r w:rsidRPr="00A130FC">
              <w:rPr>
                <w:color w:val="000000"/>
                <w:sz w:val="18"/>
              </w:rPr>
              <w:t>CRITERIOS DE APLICACIÓN OBLIGATORIOS</w:t>
            </w:r>
          </w:p>
        </w:tc>
      </w:tr>
      <w:tr w:rsidR="009401FD" w:rsidRPr="00A130FC" w14:paraId="5F983B1C" w14:textId="77777777">
        <w:trPr>
          <w:cantSplit/>
          <w:trHeight w:val="1469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F27A6" w14:textId="2F098C68" w:rsidR="009401FD" w:rsidRDefault="009D0DD8" w:rsidP="00DA1D9B">
            <w:pPr>
              <w:jc w:val="both"/>
              <w:rPr>
                <w:color w:val="000000"/>
              </w:rPr>
            </w:pPr>
            <w:r w:rsidRPr="00A130FC">
              <w:rPr>
                <w:color w:val="000000"/>
              </w:rPr>
              <w:t>Este formulario se utiliza exclusivamente para solicitar</w:t>
            </w:r>
            <w:r w:rsidR="00DA1D9B">
              <w:rPr>
                <w:color w:val="000000"/>
              </w:rPr>
              <w:t xml:space="preserve"> la ampliación de indicaciones terapéuticas de medicamentos incluidos en el Formulario Terapéutico Institucional de la CCSS</w:t>
            </w:r>
            <w:r w:rsidR="00277E5B">
              <w:rPr>
                <w:color w:val="000000"/>
              </w:rPr>
              <w:t>.</w:t>
            </w:r>
            <w:r w:rsidR="00FB3C92">
              <w:rPr>
                <w:color w:val="000000"/>
              </w:rPr>
              <w:t xml:space="preserve"> Debe entregarse </w:t>
            </w:r>
            <w:r w:rsidR="00FB3C92">
              <w:t xml:space="preserve">al Comité Local de Farmacoterapia, </w:t>
            </w:r>
            <w:r w:rsidR="00BD66B5">
              <w:t xml:space="preserve">que verificará si cumple con toda la información requerida y lo elevará a la Dirección de Farmacoepidemiología </w:t>
            </w:r>
            <w:r w:rsidR="001F44EB">
              <w:t>a través del sistema oficial de gestión de correspondencia en la institución.</w:t>
            </w:r>
          </w:p>
          <w:p w14:paraId="73214D1D" w14:textId="2F1FA437" w:rsidR="005F0535" w:rsidRPr="000308DB" w:rsidRDefault="000308DB" w:rsidP="00F073B1">
            <w:pPr>
              <w:jc w:val="both"/>
            </w:pPr>
            <w:r w:rsidRPr="000308DB">
              <w:t xml:space="preserve">Las </w:t>
            </w:r>
            <w:r w:rsidR="00D26E7E" w:rsidRPr="000308DB">
              <w:t>solicitudes</w:t>
            </w:r>
            <w:r w:rsidRPr="000308DB">
              <w:t xml:space="preserve"> serán revisadas</w:t>
            </w:r>
            <w:r w:rsidR="00D26E7E">
              <w:t xml:space="preserve"> en las áreas técnicas de la Dirección de Farmacoepidemiología</w:t>
            </w:r>
            <w:r w:rsidRPr="000308DB">
              <w:t xml:space="preserve"> para verificar el cumplimiento de los requisitos y las que cumplan serán sometidas a la herramienta de priorización correspondiente, lo que se </w:t>
            </w:r>
            <w:r w:rsidR="00D26E7E" w:rsidRPr="000308DB">
              <w:t>espera</w:t>
            </w:r>
            <w:r w:rsidRPr="000308DB">
              <w:t xml:space="preserve"> tome un plazo aproximado de 2 semanas, tiempo en el que se dará una respuesta al solicitante, respecto a la aceptación o no de la solicitud y el tiempo aproximado para agendar la Evaluación de Tecnología Sanitaria, cuando corresponda.</w:t>
            </w:r>
            <w:r w:rsidR="00FB3C92">
              <w:t xml:space="preserve">  </w:t>
            </w:r>
          </w:p>
        </w:tc>
      </w:tr>
    </w:tbl>
    <w:p w14:paraId="6E207876" w14:textId="77777777" w:rsidR="009401FD" w:rsidRPr="00A130FC" w:rsidRDefault="009D0DD8">
      <w:pPr>
        <w:spacing w:line="60" w:lineRule="exact"/>
      </w:pPr>
      <w:r w:rsidRPr="00A130FC">
        <w:rPr>
          <w:color w:val="000000"/>
          <w:sz w:val="2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790948F2" w14:textId="77777777" w:rsidTr="00C579B5">
        <w:trPr>
          <w:cantSplit/>
          <w:trHeight w:val="20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BA3828" w14:textId="77777777" w:rsidR="009401FD" w:rsidRPr="00A130FC" w:rsidRDefault="009D0DD8">
            <w:pPr>
              <w:rPr>
                <w:b/>
                <w:bCs/>
                <w:sz w:val="18"/>
                <w:szCs w:val="18"/>
              </w:rPr>
            </w:pPr>
            <w:r w:rsidRPr="00A130FC">
              <w:rPr>
                <w:b/>
                <w:bCs/>
                <w:color w:val="000000"/>
                <w:sz w:val="18"/>
                <w:szCs w:val="18"/>
              </w:rPr>
              <w:t>1. DATOS DEL ESTABLECIMIENTO Y DE LA SOLICITUD</w:t>
            </w:r>
          </w:p>
        </w:tc>
      </w:tr>
    </w:tbl>
    <w:p w14:paraId="744053D6" w14:textId="77777777" w:rsidR="009401FD" w:rsidRPr="00A130FC" w:rsidRDefault="009401FD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9401FD" w:rsidRPr="00A130FC" w14:paraId="652ECBBA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DD368C" w14:textId="7A51A658" w:rsidR="009401FD" w:rsidRPr="00A130FC" w:rsidRDefault="002B75FB">
            <w:r w:rsidRPr="00A130FC">
              <w:rPr>
                <w:b/>
                <w:color w:val="000000"/>
              </w:rPr>
              <w:t>Centro de salud: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8271CC" w14:textId="77777777" w:rsidR="009401FD" w:rsidRPr="00A130FC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60AAA" w14:textId="2858C5D8" w:rsidR="002B75FB" w:rsidRPr="00A130FC" w:rsidRDefault="002B75FB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Unidad </w:t>
            </w:r>
            <w:r w:rsidR="00A130FC" w:rsidRPr="00A130FC">
              <w:rPr>
                <w:b/>
                <w:color w:val="000000"/>
              </w:rPr>
              <w:t>programática</w:t>
            </w:r>
            <w:r w:rsidRPr="00A130FC">
              <w:rPr>
                <w:b/>
                <w:color w:val="000000"/>
              </w:rPr>
              <w:t xml:space="preserve">: </w:t>
            </w:r>
          </w:p>
          <w:p w14:paraId="36549041" w14:textId="11635BFC" w:rsidR="009401FD" w:rsidRPr="00A130FC" w:rsidRDefault="009401FD">
            <w:pPr>
              <w:rPr>
                <w:bCs/>
              </w:rPr>
            </w:pPr>
          </w:p>
        </w:tc>
      </w:tr>
      <w:tr w:rsidR="009401FD" w:rsidRPr="00A130FC" w14:paraId="0EC7AA0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4A8EAA" w14:textId="77777777" w:rsidR="009401FD" w:rsidRPr="00A130FC" w:rsidRDefault="009D0DD8">
            <w:r w:rsidRPr="00A130FC">
              <w:rPr>
                <w:b/>
                <w:color w:val="000000"/>
              </w:rPr>
              <w:t>Servicio solicitante: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FDF67" w14:textId="77777777" w:rsidR="009401FD" w:rsidRPr="00A130FC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3A75D7" w14:textId="77777777" w:rsidR="009401FD" w:rsidRPr="00A130FC" w:rsidRDefault="009D0DD8">
            <w:r w:rsidRPr="00A130FC">
              <w:rPr>
                <w:b/>
                <w:color w:val="000000"/>
              </w:rPr>
              <w:t xml:space="preserve">Fecha de solicitud: </w:t>
            </w:r>
            <w:r w:rsidRPr="00A130FC">
              <w:rPr>
                <w:bCs/>
                <w:color w:val="000000"/>
              </w:rPr>
              <w:t>____/____/________</w:t>
            </w:r>
          </w:p>
        </w:tc>
      </w:tr>
      <w:tr w:rsidR="00195855" w:rsidRPr="00A130FC" w14:paraId="07EEF817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601D4" w14:textId="2AD8DD41" w:rsidR="00195855" w:rsidRPr="00A130FC" w:rsidRDefault="00195855" w:rsidP="00195855">
            <w:pPr>
              <w:rPr>
                <w:b/>
                <w:color w:val="000000"/>
              </w:rPr>
            </w:pPr>
            <w:r w:rsidRPr="00A130FC">
              <w:rPr>
                <w:b/>
                <w:bCs/>
              </w:rPr>
              <w:t xml:space="preserve">Médico </w:t>
            </w:r>
            <w:r w:rsidR="00A11CFC">
              <w:rPr>
                <w:b/>
                <w:bCs/>
              </w:rPr>
              <w:t>solicitante</w:t>
            </w:r>
            <w:r w:rsidRPr="00A130FC">
              <w:rPr>
                <w:b/>
                <w:bCs/>
              </w:rPr>
              <w:t>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410094" w14:textId="77777777" w:rsidR="00195855" w:rsidRPr="00A130FC" w:rsidRDefault="00195855" w:rsidP="00195855">
            <w:pPr>
              <w:rPr>
                <w:color w:val="000000"/>
              </w:rPr>
            </w:pP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00116" w14:textId="2344FB64" w:rsidR="00195855" w:rsidRPr="00A130FC" w:rsidRDefault="00195855" w:rsidP="00195855">
            <w:pPr>
              <w:rPr>
                <w:b/>
                <w:color w:val="000000"/>
              </w:rPr>
            </w:pPr>
            <w:r w:rsidRPr="00A130FC">
              <w:rPr>
                <w:b/>
                <w:bCs/>
              </w:rPr>
              <w:t>Código: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F6823C" w14:textId="77777777" w:rsidR="00195855" w:rsidRPr="00A130FC" w:rsidRDefault="00195855" w:rsidP="00195855">
            <w:pPr>
              <w:rPr>
                <w:color w:val="000000"/>
              </w:rPr>
            </w:pPr>
          </w:p>
        </w:tc>
      </w:tr>
      <w:tr w:rsidR="00195855" w:rsidRPr="00A130FC" w14:paraId="2A1F6D5E" w14:textId="77777777" w:rsidTr="00C579B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15EED6" w14:textId="76E83142" w:rsidR="00195855" w:rsidRPr="00A130FC" w:rsidRDefault="00195855" w:rsidP="00195855">
            <w:r w:rsidRPr="00A130FC">
              <w:rPr>
                <w:b/>
                <w:bCs/>
              </w:rPr>
              <w:t>Especialidad: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787644" w14:textId="77777777" w:rsidR="00195855" w:rsidRPr="00A130FC" w:rsidRDefault="00195855" w:rsidP="00195855"/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DBF2F" w14:textId="3002C019" w:rsidR="00195855" w:rsidRPr="00A130FC" w:rsidRDefault="00195855" w:rsidP="00195855">
            <w:r w:rsidRPr="00A130FC">
              <w:rPr>
                <w:b/>
                <w:bCs/>
              </w:rPr>
              <w:t>Teléfono: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7C358F" w14:textId="77777777" w:rsidR="00195855" w:rsidRPr="00A130FC" w:rsidRDefault="00195855" w:rsidP="00195855"/>
        </w:tc>
      </w:tr>
    </w:tbl>
    <w:p w14:paraId="12B36E64" w14:textId="77777777" w:rsidR="009401FD" w:rsidRPr="00A130FC" w:rsidRDefault="009D0DD8">
      <w:pPr>
        <w:spacing w:line="40" w:lineRule="exact"/>
      </w:pPr>
      <w:r w:rsidRPr="00A130FC">
        <w:rPr>
          <w:color w:val="000000"/>
          <w:sz w:val="2"/>
        </w:rPr>
        <w:t xml:space="preserve"> </w:t>
      </w:r>
    </w:p>
    <w:p w14:paraId="28685890" w14:textId="77777777" w:rsidR="009401FD" w:rsidRPr="00A130FC" w:rsidRDefault="009401FD">
      <w:pPr>
        <w:spacing w:line="48" w:lineRule="auto"/>
      </w:pPr>
    </w:p>
    <w:p w14:paraId="36FD4BD7" w14:textId="77777777" w:rsidR="009401FD" w:rsidRPr="00A130FC" w:rsidRDefault="009D0DD8">
      <w:pPr>
        <w:spacing w:line="40" w:lineRule="exact"/>
      </w:pPr>
      <w:r w:rsidRPr="00A130FC">
        <w:rPr>
          <w:color w:val="000000"/>
          <w:sz w:val="2"/>
        </w:rPr>
        <w:t xml:space="preserve"> </w:t>
      </w: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401FD" w:rsidRPr="00A130FC" w14:paraId="4AB483D9" w14:textId="77777777">
        <w:trPr>
          <w:cantSplit/>
          <w:trHeight w:val="403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533F6A" w14:textId="5B651B15" w:rsidR="009401FD" w:rsidRPr="00A130FC" w:rsidRDefault="005C037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D0DD8" w:rsidRPr="00A130FC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 w:rsidR="003C1B71">
              <w:rPr>
                <w:b/>
                <w:bCs/>
                <w:color w:val="000000"/>
                <w:sz w:val="18"/>
                <w:szCs w:val="18"/>
              </w:rPr>
              <w:t>DATOS DEL MEDICAMENTO</w:t>
            </w:r>
          </w:p>
        </w:tc>
      </w:tr>
    </w:tbl>
    <w:p w14:paraId="0A32FA78" w14:textId="77777777" w:rsidR="009401FD" w:rsidRPr="00A130FC" w:rsidRDefault="009401FD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6"/>
        <w:gridCol w:w="5082"/>
        <w:gridCol w:w="2808"/>
      </w:tblGrid>
      <w:tr w:rsidR="009401FD" w:rsidRPr="00A130FC" w14:paraId="487CEBBC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F90E1" w14:textId="56A4645F" w:rsidR="009401FD" w:rsidRPr="00A130FC" w:rsidRDefault="00A130FC">
            <w:r w:rsidRPr="00A130FC">
              <w:rPr>
                <w:b/>
                <w:color w:val="000000"/>
              </w:rPr>
              <w:t>Nombre según DCI (genérico)</w:t>
            </w:r>
          </w:p>
        </w:tc>
        <w:tc>
          <w:tcPr>
            <w:tcW w:w="508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25E5ED" w14:textId="77777777" w:rsidR="009401FD" w:rsidRPr="00A130FC" w:rsidRDefault="009401FD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E885BB" w14:textId="58220C8B" w:rsidR="002B75FB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>¿Cuál es la forma farmacéutica</w:t>
            </w:r>
          </w:p>
          <w:p w14:paraId="1CC7EEA3" w14:textId="77777777" w:rsidR="002B75FB" w:rsidRPr="00A130FC" w:rsidRDefault="002B75FB">
            <w:pPr>
              <w:rPr>
                <w:b/>
                <w:color w:val="000000"/>
              </w:rPr>
            </w:pPr>
          </w:p>
          <w:p w14:paraId="38F274F0" w14:textId="565F302C" w:rsidR="009401FD" w:rsidRPr="00A130FC" w:rsidRDefault="009D0DD8">
            <w:pPr>
              <w:rPr>
                <w:bCs/>
                <w:color w:val="000000"/>
              </w:rPr>
            </w:pPr>
            <w:r w:rsidRPr="00A130FC">
              <w:rPr>
                <w:bCs/>
                <w:color w:val="000000"/>
              </w:rPr>
              <w:t>__________________</w:t>
            </w:r>
          </w:p>
        </w:tc>
      </w:tr>
      <w:tr w:rsidR="009401FD" w:rsidRPr="00A130FC" w14:paraId="7B71386B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AA05A" w14:textId="77777777" w:rsidR="009401FD" w:rsidRPr="00A130FC" w:rsidRDefault="009D0DD8">
            <w:r w:rsidRPr="00A130FC">
              <w:rPr>
                <w:b/>
                <w:color w:val="000000"/>
              </w:rPr>
              <w:t>Dosificación solicitada:</w:t>
            </w:r>
          </w:p>
        </w:tc>
        <w:tc>
          <w:tcPr>
            <w:tcW w:w="789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6636D" w14:textId="3AB0F2F1" w:rsidR="009401FD" w:rsidRPr="00A130FC" w:rsidRDefault="009D0DD8">
            <w:r w:rsidRPr="00A130FC">
              <w:rPr>
                <w:color w:val="000000"/>
              </w:rPr>
              <w:t>Dosis: _________________</w:t>
            </w:r>
            <w:proofErr w:type="gramStart"/>
            <w:r w:rsidRPr="00A130FC">
              <w:rPr>
                <w:color w:val="000000"/>
              </w:rPr>
              <w:t>_  Vía</w:t>
            </w:r>
            <w:proofErr w:type="gramEnd"/>
            <w:r w:rsidRPr="00A130FC">
              <w:rPr>
                <w:color w:val="000000"/>
              </w:rPr>
              <w:t>: _________</w:t>
            </w:r>
            <w:proofErr w:type="gramStart"/>
            <w:r w:rsidRPr="00A130FC">
              <w:rPr>
                <w:color w:val="000000"/>
              </w:rPr>
              <w:t>_  Intervalo</w:t>
            </w:r>
            <w:proofErr w:type="gramEnd"/>
            <w:r w:rsidRPr="00A130FC">
              <w:rPr>
                <w:color w:val="000000"/>
              </w:rPr>
              <w:t>: _________</w:t>
            </w:r>
            <w:proofErr w:type="gramStart"/>
            <w:r w:rsidRPr="00A130FC">
              <w:rPr>
                <w:color w:val="000000"/>
              </w:rPr>
              <w:t>_  Ciclo</w:t>
            </w:r>
            <w:proofErr w:type="gramEnd"/>
            <w:r w:rsidRPr="00A130FC">
              <w:rPr>
                <w:color w:val="000000"/>
              </w:rPr>
              <w:t xml:space="preserve"> / esquema: __________________</w:t>
            </w:r>
          </w:p>
        </w:tc>
      </w:tr>
      <w:tr w:rsidR="00A130FC" w:rsidRPr="00A130FC" w14:paraId="19C08288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39FAF5" w14:textId="27616FC6" w:rsidR="00A130FC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>Especifique la indicación terapéutica:</w:t>
            </w:r>
          </w:p>
        </w:tc>
        <w:tc>
          <w:tcPr>
            <w:tcW w:w="789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5D422D" w14:textId="77777777" w:rsidR="00A130FC" w:rsidRPr="00A130FC" w:rsidRDefault="00A130FC">
            <w:pPr>
              <w:rPr>
                <w:color w:val="000000"/>
              </w:rPr>
            </w:pPr>
          </w:p>
        </w:tc>
      </w:tr>
      <w:tr w:rsidR="00A130FC" w:rsidRPr="00A130FC" w14:paraId="52A4398B" w14:textId="77777777" w:rsidTr="00A130FC">
        <w:trPr>
          <w:cantSplit/>
          <w:trHeight w:val="20"/>
          <w:jc w:val="center"/>
        </w:trPr>
        <w:tc>
          <w:tcPr>
            <w:tcW w:w="3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C8FFB" w14:textId="0C95DD09" w:rsidR="00A130FC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¿Es una indicación oficial o es off </w:t>
            </w:r>
            <w:proofErr w:type="spellStart"/>
            <w:r w:rsidRPr="00A130FC">
              <w:rPr>
                <w:b/>
                <w:color w:val="000000"/>
              </w:rPr>
              <w:t>label</w:t>
            </w:r>
            <w:proofErr w:type="spellEnd"/>
          </w:p>
          <w:p w14:paraId="5A501394" w14:textId="77777777" w:rsidR="00A130FC" w:rsidRPr="00A130FC" w:rsidRDefault="00A130FC">
            <w:pPr>
              <w:rPr>
                <w:b/>
                <w:color w:val="000000"/>
              </w:rPr>
            </w:pPr>
          </w:p>
          <w:p w14:paraId="3FFA432D" w14:textId="27A21857" w:rsidR="00A130FC" w:rsidRPr="00A130FC" w:rsidRDefault="00A130FC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Oficial </w:t>
            </w:r>
            <w:proofErr w:type="gramStart"/>
            <w:r w:rsidRPr="00A130FC">
              <w:rPr>
                <w:b/>
                <w:color w:val="000000"/>
              </w:rPr>
              <w:t>( )</w:t>
            </w:r>
            <w:proofErr w:type="gramEnd"/>
            <w:r w:rsidRPr="00A130FC">
              <w:rPr>
                <w:b/>
                <w:color w:val="000000"/>
              </w:rPr>
              <w:t xml:space="preserve"> Off </w:t>
            </w:r>
            <w:proofErr w:type="spellStart"/>
            <w:r w:rsidRPr="00A130FC">
              <w:rPr>
                <w:b/>
                <w:color w:val="000000"/>
              </w:rPr>
              <w:t>label</w:t>
            </w:r>
            <w:proofErr w:type="spellEnd"/>
            <w:r w:rsidRPr="00A130FC">
              <w:rPr>
                <w:b/>
                <w:color w:val="000000"/>
              </w:rPr>
              <w:t xml:space="preserve"> </w:t>
            </w:r>
            <w:proofErr w:type="gramStart"/>
            <w:r w:rsidRPr="00A130FC">
              <w:rPr>
                <w:b/>
                <w:color w:val="000000"/>
              </w:rPr>
              <w:t>( )</w:t>
            </w:r>
            <w:proofErr w:type="gramEnd"/>
          </w:p>
        </w:tc>
        <w:tc>
          <w:tcPr>
            <w:tcW w:w="789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F676E4" w14:textId="77777777" w:rsidR="00A130FC" w:rsidRDefault="00A130FC">
            <w:pPr>
              <w:rPr>
                <w:color w:val="000000"/>
              </w:rPr>
            </w:pPr>
            <w:r>
              <w:rPr>
                <w:color w:val="000000"/>
              </w:rPr>
              <w:t>Indique el precio unitario</w:t>
            </w:r>
          </w:p>
          <w:p w14:paraId="1BA97B4C" w14:textId="77777777" w:rsidR="00A130FC" w:rsidRDefault="00A130FC">
            <w:pPr>
              <w:rPr>
                <w:color w:val="000000"/>
              </w:rPr>
            </w:pPr>
          </w:p>
          <w:p w14:paraId="42E69DDD" w14:textId="77777777" w:rsidR="00A130FC" w:rsidRDefault="00A130FC">
            <w:pPr>
              <w:rPr>
                <w:color w:val="000000"/>
              </w:rPr>
            </w:pPr>
            <w:r>
              <w:rPr>
                <w:color w:val="000000"/>
              </w:rPr>
              <w:t>¿El precio es en dólares, colones u otra?</w:t>
            </w:r>
          </w:p>
          <w:p w14:paraId="37FC8C67" w14:textId="77777777" w:rsidR="00A130FC" w:rsidRDefault="00A130FC">
            <w:pPr>
              <w:rPr>
                <w:color w:val="000000"/>
              </w:rPr>
            </w:pPr>
          </w:p>
          <w:p w14:paraId="7EEFDAA7" w14:textId="42079099" w:rsidR="00A130FC" w:rsidRPr="00A130FC" w:rsidRDefault="00A130FC">
            <w:pPr>
              <w:rPr>
                <w:color w:val="000000"/>
              </w:rPr>
            </w:pPr>
            <w:r>
              <w:rPr>
                <w:color w:val="000000"/>
              </w:rPr>
              <w:t xml:space="preserve">Dólares () </w:t>
            </w:r>
            <w:proofErr w:type="gramStart"/>
            <w:r>
              <w:rPr>
                <w:color w:val="000000"/>
              </w:rPr>
              <w:t>Colones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( )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Otra:_</w:t>
            </w:r>
            <w:proofErr w:type="gramEnd"/>
            <w:r>
              <w:rPr>
                <w:color w:val="000000"/>
              </w:rPr>
              <w:t>_________</w:t>
            </w:r>
          </w:p>
        </w:tc>
      </w:tr>
    </w:tbl>
    <w:p w14:paraId="18AF9DBB" w14:textId="43E452F2" w:rsidR="009401FD" w:rsidRPr="00A130FC" w:rsidRDefault="009401FD">
      <w:pPr>
        <w:spacing w:line="60" w:lineRule="exact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46055B" w:rsidRPr="00A130FC" w14:paraId="6FA31669" w14:textId="77777777" w:rsidTr="00463571">
        <w:trPr>
          <w:cantSplit/>
          <w:trHeight w:val="403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4C33E" w14:textId="682E2C5E" w:rsidR="0046055B" w:rsidRPr="00A130FC" w:rsidRDefault="005C037D" w:rsidP="00DC396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46055B" w:rsidRPr="00A130FC">
              <w:rPr>
                <w:b/>
                <w:bCs/>
                <w:color w:val="000000"/>
                <w:sz w:val="18"/>
                <w:szCs w:val="18"/>
              </w:rPr>
              <w:t xml:space="preserve">. DATOS DEL MÉDICO </w:t>
            </w:r>
            <w:r w:rsidR="00CB0DDF">
              <w:rPr>
                <w:b/>
                <w:bCs/>
                <w:color w:val="000000"/>
                <w:sz w:val="18"/>
                <w:szCs w:val="18"/>
              </w:rPr>
              <w:t>SOLICITANTE</w:t>
            </w:r>
          </w:p>
        </w:tc>
      </w:tr>
    </w:tbl>
    <w:p w14:paraId="5E9FA1C5" w14:textId="77777777" w:rsidR="0046055B" w:rsidRPr="00A130FC" w:rsidRDefault="0046055B" w:rsidP="0046055B">
      <w:pPr>
        <w:spacing w:line="48" w:lineRule="auto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808"/>
      </w:tblGrid>
      <w:tr w:rsidR="0046055B" w:rsidRPr="00A130FC" w14:paraId="798D9F87" w14:textId="77777777" w:rsidTr="00F96AD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0DE480" w14:textId="77777777" w:rsidR="0046055B" w:rsidRPr="00A130FC" w:rsidRDefault="0046055B" w:rsidP="00DC396F">
            <w:r w:rsidRPr="00A130FC">
              <w:rPr>
                <w:b/>
                <w:color w:val="000000"/>
              </w:rPr>
              <w:t>Nombre completo: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3C57D" w14:textId="77777777" w:rsidR="0046055B" w:rsidRPr="00A130FC" w:rsidRDefault="0046055B" w:rsidP="00DC396F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BC0EB8" w14:textId="77777777" w:rsidR="0046055B" w:rsidRPr="00A130FC" w:rsidRDefault="0046055B" w:rsidP="00DC396F">
            <w:r w:rsidRPr="00A130FC">
              <w:rPr>
                <w:b/>
                <w:color w:val="000000"/>
              </w:rPr>
              <w:t xml:space="preserve">Código: </w:t>
            </w:r>
            <w:r w:rsidRPr="00A130FC">
              <w:rPr>
                <w:bCs/>
                <w:color w:val="000000"/>
              </w:rPr>
              <w:t>_______________________</w:t>
            </w:r>
          </w:p>
        </w:tc>
      </w:tr>
      <w:tr w:rsidR="0046055B" w:rsidRPr="00A130FC" w14:paraId="785F7B33" w14:textId="77777777" w:rsidTr="00F96AD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2DF375" w14:textId="77777777" w:rsidR="0046055B" w:rsidRPr="00A130FC" w:rsidRDefault="0046055B" w:rsidP="00DC396F">
            <w:r w:rsidRPr="00A130FC">
              <w:rPr>
                <w:b/>
                <w:color w:val="000000"/>
              </w:rPr>
              <w:t>Especialidad / servicio:</w:t>
            </w:r>
          </w:p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E19B43" w14:textId="77777777" w:rsidR="0046055B" w:rsidRPr="00A130FC" w:rsidRDefault="0046055B" w:rsidP="00DC396F"/>
        </w:tc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DFEF5" w14:textId="77777777" w:rsidR="0046055B" w:rsidRPr="00A130FC" w:rsidRDefault="0046055B" w:rsidP="00DC396F">
            <w:r w:rsidRPr="00A130FC">
              <w:rPr>
                <w:b/>
                <w:color w:val="000000"/>
              </w:rPr>
              <w:t>Teléfono / extensión:</w:t>
            </w:r>
          </w:p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FAB786" w14:textId="77777777" w:rsidR="0046055B" w:rsidRPr="00A130FC" w:rsidRDefault="0046055B" w:rsidP="00DC396F"/>
        </w:tc>
      </w:tr>
      <w:tr w:rsidR="0046055B" w:rsidRPr="00A130FC" w14:paraId="03CD35DC" w14:textId="77777777" w:rsidTr="00F96AD5">
        <w:trPr>
          <w:cantSplit/>
          <w:trHeight w:val="20"/>
          <w:jc w:val="center"/>
        </w:trPr>
        <w:tc>
          <w:tcPr>
            <w:tcW w:w="273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064679" w14:textId="66849193" w:rsidR="0046055B" w:rsidRPr="00A130FC" w:rsidRDefault="0046055B" w:rsidP="00DC396F">
            <w:r w:rsidRPr="00A130FC">
              <w:rPr>
                <w:b/>
                <w:color w:val="000000"/>
              </w:rPr>
              <w:t xml:space="preserve">Correo </w:t>
            </w:r>
            <w:r w:rsidR="00CB0DDF">
              <w:rPr>
                <w:b/>
                <w:color w:val="000000"/>
              </w:rPr>
              <w:t>electrónico:</w:t>
            </w:r>
          </w:p>
        </w:tc>
        <w:tc>
          <w:tcPr>
            <w:tcW w:w="547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CA35A5" w14:textId="77777777" w:rsidR="0046055B" w:rsidRPr="00A130FC" w:rsidRDefault="0046055B" w:rsidP="00DC396F"/>
        </w:tc>
        <w:tc>
          <w:tcPr>
            <w:tcW w:w="280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78E2CB" w14:textId="77777777" w:rsidR="0046055B" w:rsidRPr="00A130FC" w:rsidRDefault="0046055B" w:rsidP="00DC396F">
            <w:pPr>
              <w:rPr>
                <w:b/>
                <w:color w:val="000000"/>
              </w:rPr>
            </w:pPr>
            <w:r w:rsidRPr="00A130FC">
              <w:rPr>
                <w:b/>
                <w:color w:val="000000"/>
              </w:rPr>
              <w:t xml:space="preserve">Firma digital / firma: </w:t>
            </w:r>
          </w:p>
          <w:p w14:paraId="2DA16D26" w14:textId="77777777" w:rsidR="0046055B" w:rsidRPr="00A130FC" w:rsidRDefault="0046055B" w:rsidP="00DC396F">
            <w:pPr>
              <w:rPr>
                <w:b/>
                <w:color w:val="000000"/>
              </w:rPr>
            </w:pPr>
          </w:p>
          <w:p w14:paraId="24E517C2" w14:textId="77777777" w:rsidR="0046055B" w:rsidRPr="00A130FC" w:rsidRDefault="0046055B" w:rsidP="00DC396F">
            <w:r w:rsidRPr="00A130FC">
              <w:rPr>
                <w:bCs/>
                <w:color w:val="000000"/>
              </w:rPr>
              <w:t>__________________</w:t>
            </w:r>
          </w:p>
        </w:tc>
      </w:tr>
    </w:tbl>
    <w:p w14:paraId="6A2309BE" w14:textId="77777777" w:rsidR="00935D29" w:rsidRPr="00A130FC" w:rsidRDefault="00935D29" w:rsidP="00935D29">
      <w:pPr>
        <w:spacing w:line="60" w:lineRule="exact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35D29" w:rsidRPr="00A130FC" w14:paraId="458235DD" w14:textId="77777777" w:rsidTr="00F073B1">
        <w:trPr>
          <w:cantSplit/>
          <w:trHeight w:val="186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400E0" w14:textId="3AA844F0" w:rsidR="00935D29" w:rsidRPr="00A130FC" w:rsidRDefault="00935D29" w:rsidP="00AE4615">
            <w:pPr>
              <w:rPr>
                <w:b/>
                <w:bCs/>
                <w:sz w:val="18"/>
                <w:szCs w:val="18"/>
              </w:rPr>
            </w:pPr>
            <w:r w:rsidRPr="00A130FC">
              <w:rPr>
                <w:color w:val="000000"/>
                <w:sz w:val="2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A130FC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/>
                <w:sz w:val="18"/>
                <w:szCs w:val="18"/>
              </w:rPr>
              <w:t>POBLACIÓN TRIBUTARIA</w:t>
            </w:r>
          </w:p>
        </w:tc>
      </w:tr>
    </w:tbl>
    <w:p w14:paraId="2F594ABC" w14:textId="77777777" w:rsidR="00935D29" w:rsidRPr="00A130FC" w:rsidRDefault="00935D29" w:rsidP="00935D29">
      <w:pPr>
        <w:spacing w:line="48" w:lineRule="auto"/>
      </w:pPr>
    </w:p>
    <w:tbl>
      <w:tblPr>
        <w:tblStyle w:val="Tablaconcuadrcula"/>
        <w:tblW w:w="110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935D29" w:rsidRPr="00A130FC" w14:paraId="5B923B4E" w14:textId="77777777" w:rsidTr="00F073B1">
        <w:trPr>
          <w:cantSplit/>
          <w:trHeight w:val="806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6E5F9D" w14:textId="77777777" w:rsidR="00035FF0" w:rsidRDefault="00035FF0" w:rsidP="00AE4615">
            <w:pPr>
              <w:rPr>
                <w:color w:val="000000"/>
                <w:sz w:val="15"/>
              </w:rPr>
            </w:pPr>
            <w:r>
              <w:rPr>
                <w:color w:val="000000"/>
                <w:sz w:val="15"/>
              </w:rPr>
              <w:t>Indicar la estimación de pacientes que pueden requerir el medicamento solicitado en su centro de salud</w:t>
            </w:r>
          </w:p>
          <w:p w14:paraId="283C99D9" w14:textId="77777777" w:rsidR="00035FF0" w:rsidRDefault="00035FF0" w:rsidP="00AE4615">
            <w:pPr>
              <w:rPr>
                <w:color w:val="000000"/>
                <w:sz w:val="15"/>
              </w:rPr>
            </w:pPr>
          </w:p>
          <w:p w14:paraId="2DC0B177" w14:textId="77777777" w:rsidR="00035FF0" w:rsidRDefault="00035FF0" w:rsidP="00AE4615">
            <w:pPr>
              <w:rPr>
                <w:color w:val="000000"/>
                <w:sz w:val="15"/>
              </w:rPr>
            </w:pPr>
          </w:p>
          <w:p w14:paraId="0F94D3E9" w14:textId="714C4B90" w:rsidR="00935D29" w:rsidRPr="00A130FC" w:rsidRDefault="00143A77" w:rsidP="00AE4615">
            <w:r>
              <w:rPr>
                <w:color w:val="000000"/>
                <w:sz w:val="15"/>
              </w:rPr>
              <w:t>______________________________________________________</w:t>
            </w:r>
          </w:p>
        </w:tc>
      </w:tr>
      <w:tr w:rsidR="00EF2BB4" w:rsidRPr="00A130FC" w14:paraId="6F9B9222" w14:textId="77777777" w:rsidTr="00F073B1">
        <w:trPr>
          <w:cantSplit/>
          <w:trHeight w:val="186"/>
          <w:jc w:val="center"/>
        </w:trPr>
        <w:tc>
          <w:tcPr>
            <w:tcW w:w="11016" w:type="dxa"/>
            <w:shd w:val="clear" w:color="auto" w:fill="D9E2F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AB2D6" w14:textId="74A9F5FF" w:rsidR="00EF2BB4" w:rsidRPr="00A130FC" w:rsidRDefault="00B7722F" w:rsidP="00AE461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EF2BB4" w:rsidRPr="00A130FC">
              <w:rPr>
                <w:b/>
                <w:bCs/>
                <w:color w:val="000000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/>
                <w:sz w:val="18"/>
                <w:szCs w:val="18"/>
              </w:rPr>
              <w:t>EVIDENCIA CIENTÍFICA</w:t>
            </w:r>
          </w:p>
        </w:tc>
      </w:tr>
    </w:tbl>
    <w:p w14:paraId="3E420CC0" w14:textId="77777777" w:rsidR="00EF2BB4" w:rsidRPr="00A130FC" w:rsidRDefault="00EF2BB4" w:rsidP="00EF2BB4">
      <w:pPr>
        <w:spacing w:line="48" w:lineRule="auto"/>
      </w:pPr>
    </w:p>
    <w:tbl>
      <w:tblPr>
        <w:tblStyle w:val="Tablaconcuadrcul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EF2BB4" w:rsidRPr="00A130FC" w14:paraId="3F2C262F" w14:textId="77777777" w:rsidTr="00B7722F">
        <w:trPr>
          <w:cantSplit/>
          <w:trHeight w:val="391"/>
          <w:jc w:val="center"/>
        </w:trPr>
        <w:tc>
          <w:tcPr>
            <w:tcW w:w="1101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FF8E5" w14:textId="0BBA7E0B" w:rsidR="00EF2BB4" w:rsidRPr="00A130FC" w:rsidRDefault="00B7722F" w:rsidP="00AE4615">
            <w:r>
              <w:rPr>
                <w:color w:val="000000"/>
                <w:sz w:val="15"/>
              </w:rPr>
              <w:t>Aportar un resumen basado en evidencia</w:t>
            </w:r>
            <w:r w:rsidR="008729AD">
              <w:rPr>
                <w:color w:val="000000"/>
                <w:sz w:val="15"/>
              </w:rPr>
              <w:t xml:space="preserve"> junto a este formulario</w:t>
            </w:r>
            <w:r>
              <w:rPr>
                <w:color w:val="000000"/>
                <w:sz w:val="15"/>
              </w:rPr>
              <w:t>, con el beneficio clínico esperado, en comparación con las alternativas disponibles en el FTI y adjuntar las referencias:</w:t>
            </w:r>
          </w:p>
        </w:tc>
      </w:tr>
    </w:tbl>
    <w:p w14:paraId="6DCEA43F" w14:textId="77777777" w:rsidR="00B632A5" w:rsidRDefault="00B632A5">
      <w:pPr>
        <w:spacing w:line="60" w:lineRule="exact"/>
      </w:pPr>
    </w:p>
    <w:p w14:paraId="0614A8A2" w14:textId="77777777" w:rsidR="00EF2BB4" w:rsidRDefault="00EF2BB4">
      <w:pPr>
        <w:spacing w:line="60" w:lineRule="exact"/>
      </w:pPr>
    </w:p>
    <w:p w14:paraId="50D619DA" w14:textId="77777777" w:rsidR="00EF2BB4" w:rsidRPr="00A130FC" w:rsidRDefault="00EF2BB4">
      <w:pPr>
        <w:spacing w:line="60" w:lineRule="exact"/>
      </w:pPr>
    </w:p>
    <w:p w14:paraId="2F6E9CE4" w14:textId="19888DBE" w:rsidR="009401FD" w:rsidRPr="00A130FC" w:rsidRDefault="009401FD">
      <w:pPr>
        <w:spacing w:line="60" w:lineRule="exact"/>
      </w:pPr>
    </w:p>
    <w:p w14:paraId="7C373371" w14:textId="5AD31611" w:rsidR="00816873" w:rsidRPr="00F073B1" w:rsidRDefault="009D0DD8" w:rsidP="00F073B1">
      <w:pPr>
        <w:spacing w:line="60" w:lineRule="exact"/>
      </w:pPr>
      <w:r w:rsidRPr="00A130FC">
        <w:rPr>
          <w:color w:val="000000"/>
          <w:sz w:val="2"/>
        </w:rPr>
        <w:t xml:space="preserve"> </w:t>
      </w:r>
    </w:p>
    <w:sectPr w:rsidR="00816873" w:rsidRPr="00F073B1" w:rsidSect="00034616">
      <w:headerReference w:type="default" r:id="rId8"/>
      <w:footerReference w:type="default" r:id="rId9"/>
      <w:pgSz w:w="12240" w:h="15840"/>
      <w:pgMar w:top="576" w:right="619" w:bottom="619" w:left="619" w:header="158" w:footer="2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BDE8D" w14:textId="77777777" w:rsidR="00E608DD" w:rsidRPr="00A130FC" w:rsidRDefault="00E608DD">
      <w:r w:rsidRPr="00A130FC">
        <w:separator/>
      </w:r>
    </w:p>
  </w:endnote>
  <w:endnote w:type="continuationSeparator" w:id="0">
    <w:p w14:paraId="17DA5302" w14:textId="77777777" w:rsidR="00E608DD" w:rsidRPr="00A130FC" w:rsidRDefault="00E608DD">
      <w:r w:rsidRPr="00A130F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33897" w14:textId="77777777" w:rsidR="009401FD" w:rsidRPr="00A130FC" w:rsidRDefault="009D0DD8">
    <w:pPr>
      <w:pStyle w:val="Piedepgina"/>
      <w:jc w:val="center"/>
    </w:pPr>
    <w:r w:rsidRPr="00A130FC">
      <w:rPr>
        <w:color w:val="000000"/>
      </w:rPr>
      <w:t xml:space="preserve">Página </w:t>
    </w:r>
    <w:r w:rsidRPr="00A130FC">
      <w:rPr>
        <w:color w:val="000000"/>
      </w:rPr>
      <w:fldChar w:fldCharType="begin"/>
    </w:r>
    <w:r w:rsidRPr="00A130FC">
      <w:rPr>
        <w:color w:val="000000"/>
      </w:rPr>
      <w:instrText xml:space="preserve"> PAGE </w:instrText>
    </w:r>
    <w:r w:rsidRPr="00A130FC">
      <w:rPr>
        <w:color w:val="000000"/>
      </w:rPr>
      <w:fldChar w:fldCharType="separate"/>
    </w:r>
    <w:r w:rsidR="002B75FB" w:rsidRPr="00A130FC">
      <w:rPr>
        <w:color w:val="000000"/>
      </w:rPr>
      <w:t>1</w:t>
    </w:r>
    <w:r w:rsidRPr="00A130FC">
      <w:rPr>
        <w:color w:val="000000"/>
      </w:rPr>
      <w:fldChar w:fldCharType="end"/>
    </w:r>
    <w:r w:rsidRPr="00A130FC">
      <w:rPr>
        <w:color w:val="000000"/>
      </w:rPr>
      <w:t xml:space="preserve"> de </w:t>
    </w:r>
    <w:r w:rsidRPr="00A130FC">
      <w:fldChar w:fldCharType="begin"/>
    </w:r>
    <w:r w:rsidRPr="00A130FC">
      <w:instrText>NUMPAGES</w:instrText>
    </w:r>
    <w:r w:rsidRPr="00A130FC">
      <w:fldChar w:fldCharType="separate"/>
    </w:r>
    <w:r w:rsidR="002B75FB" w:rsidRPr="00A130FC">
      <w:t>2</w:t>
    </w:r>
    <w:r w:rsidRPr="00A130F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AE24" w14:textId="77777777" w:rsidR="00E608DD" w:rsidRPr="00A130FC" w:rsidRDefault="00E608DD">
      <w:r w:rsidRPr="00A130FC">
        <w:separator/>
      </w:r>
    </w:p>
  </w:footnote>
  <w:footnote w:type="continuationSeparator" w:id="0">
    <w:p w14:paraId="4B23545C" w14:textId="77777777" w:rsidR="00E608DD" w:rsidRPr="00A130FC" w:rsidRDefault="00E608DD">
      <w:r w:rsidRPr="00A130F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1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00"/>
      <w:gridCol w:w="9332"/>
    </w:tblGrid>
    <w:tr w:rsidR="002B75FB" w:rsidRPr="00A130FC" w14:paraId="4C78E14B" w14:textId="77777777" w:rsidTr="00DC396F">
      <w:trPr>
        <w:trHeight w:val="80"/>
      </w:trPr>
      <w:tc>
        <w:tcPr>
          <w:tcW w:w="1300" w:type="dxa"/>
        </w:tcPr>
        <w:p w14:paraId="78585BC1" w14:textId="77777777" w:rsidR="002B75FB" w:rsidRPr="00A130FC" w:rsidRDefault="002B75FB" w:rsidP="002B75FB">
          <w:pPr>
            <w:tabs>
              <w:tab w:val="center" w:pos="4419"/>
              <w:tab w:val="right" w:pos="8838"/>
            </w:tabs>
            <w:rPr>
              <w:sz w:val="18"/>
              <w:szCs w:val="18"/>
            </w:rPr>
          </w:pPr>
          <w:r w:rsidRPr="00A130FC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5467C7B9" wp14:editId="2C65D701">
                <wp:simplePos x="0" y="0"/>
                <wp:positionH relativeFrom="column">
                  <wp:posOffset>0</wp:posOffset>
                </wp:positionH>
                <wp:positionV relativeFrom="paragraph">
                  <wp:posOffset>-16580</wp:posOffset>
                </wp:positionV>
                <wp:extent cx="688340" cy="688340"/>
                <wp:effectExtent l="0" t="0" r="0" b="0"/>
                <wp:wrapSquare wrapText="bothSides"/>
                <wp:docPr id="8" name="1 Imagen" descr="logo_ccss_negr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ccss_negr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8340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332" w:type="dxa"/>
          <w:vAlign w:val="center"/>
        </w:tcPr>
        <w:p w14:paraId="70C4EC41" w14:textId="77777777" w:rsidR="002B75FB" w:rsidRPr="00A130FC" w:rsidRDefault="002B75FB" w:rsidP="002B75FB">
          <w:pPr>
            <w:tabs>
              <w:tab w:val="center" w:pos="4419"/>
              <w:tab w:val="right" w:pos="8838"/>
            </w:tabs>
            <w:rPr>
              <w:rFonts w:cs="Arial"/>
              <w:b/>
              <w:sz w:val="18"/>
              <w:szCs w:val="18"/>
            </w:rPr>
          </w:pPr>
          <w:r w:rsidRPr="00A130FC">
            <w:rPr>
              <w:rFonts w:cs="Arial"/>
              <w:b/>
              <w:sz w:val="18"/>
              <w:szCs w:val="18"/>
            </w:rPr>
            <w:t>CAJA COSTARRICENSE DE SEGURO SOCIAL</w:t>
          </w:r>
        </w:p>
        <w:sdt>
          <w:sdtPr>
            <w:rPr>
              <w:rFonts w:cs="Arial"/>
              <w:sz w:val="18"/>
              <w:szCs w:val="18"/>
            </w:rPr>
            <w:id w:val="1835491805"/>
          </w:sdtPr>
          <w:sdtEndPr/>
          <w:sdtContent>
            <w:p w14:paraId="4DA85E3E" w14:textId="77777777" w:rsidR="002B75FB" w:rsidRPr="00A130FC" w:rsidRDefault="002B75FB" w:rsidP="002B75FB">
              <w:pPr>
                <w:tabs>
                  <w:tab w:val="center" w:pos="4419"/>
                  <w:tab w:val="right" w:pos="8838"/>
                </w:tabs>
                <w:rPr>
                  <w:rFonts w:cs="Arial"/>
                  <w:sz w:val="18"/>
                  <w:szCs w:val="18"/>
                </w:rPr>
              </w:pPr>
              <w:r w:rsidRPr="00A130FC">
                <w:rPr>
                  <w:rFonts w:cs="Arial"/>
                  <w:sz w:val="18"/>
                  <w:szCs w:val="18"/>
                </w:rPr>
                <w:t>Dirección de Farmacoepidemiología</w:t>
              </w:r>
            </w:p>
          </w:sdtContent>
        </w:sdt>
        <w:p w14:paraId="4F344844" w14:textId="77777777" w:rsidR="002B75FB" w:rsidRPr="00A130FC" w:rsidRDefault="00E608DD" w:rsidP="002B75FB">
          <w:pPr>
            <w:tabs>
              <w:tab w:val="center" w:pos="4419"/>
              <w:tab w:val="right" w:pos="8838"/>
            </w:tabs>
            <w:rPr>
              <w:rFonts w:cs="Arial"/>
              <w:sz w:val="18"/>
              <w:szCs w:val="18"/>
            </w:rPr>
          </w:pPr>
          <w:sdt>
            <w:sdtPr>
              <w:rPr>
                <w:rFonts w:cs="Arial"/>
                <w:sz w:val="18"/>
                <w:szCs w:val="18"/>
              </w:rPr>
              <w:id w:val="-1044983450"/>
            </w:sdtPr>
            <w:sdtEndPr/>
            <w:sdtContent>
              <w:r w:rsidR="002B75FB" w:rsidRPr="00A130FC">
                <w:rPr>
                  <w:rFonts w:cs="Arial"/>
                  <w:sz w:val="18"/>
                  <w:szCs w:val="18"/>
                </w:rPr>
                <w:t>Área de Medicamentos y Terapéutica Clínica</w:t>
              </w:r>
            </w:sdtContent>
          </w:sdt>
          <w:r w:rsidR="002B75FB" w:rsidRPr="00A130FC">
            <w:rPr>
              <w:rFonts w:cs="Arial"/>
              <w:sz w:val="18"/>
              <w:szCs w:val="18"/>
            </w:rPr>
            <w:t xml:space="preserve"> </w:t>
          </w:r>
        </w:p>
        <w:p w14:paraId="23C52715" w14:textId="77777777" w:rsidR="002B75FB" w:rsidRPr="00A130FC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  <w:r w:rsidRPr="00A130FC">
            <w:rPr>
              <w:rFonts w:cs="Arial"/>
              <w:sz w:val="18"/>
              <w:szCs w:val="18"/>
            </w:rPr>
            <w:t xml:space="preserve">Teléfono: 2539-0000 ext. </w:t>
          </w:r>
          <w:sdt>
            <w:sdtPr>
              <w:rPr>
                <w:rFonts w:cs="Arial"/>
                <w:sz w:val="18"/>
                <w:szCs w:val="18"/>
              </w:rPr>
              <w:id w:val="1937553254"/>
            </w:sdtPr>
            <w:sdtEndPr/>
            <w:sdtContent>
              <w:r w:rsidRPr="00A130FC">
                <w:rPr>
                  <w:rFonts w:cs="Arial"/>
                  <w:sz w:val="18"/>
                  <w:szCs w:val="18"/>
                </w:rPr>
                <w:t>8601</w:t>
              </w:r>
            </w:sdtContent>
          </w:sdt>
        </w:p>
        <w:p w14:paraId="5D7903F4" w14:textId="77777777" w:rsidR="002B75FB" w:rsidRPr="00A130FC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  <w:r w:rsidRPr="00A130FC">
            <w:rPr>
              <w:rFonts w:cs="Arial"/>
              <w:sz w:val="18"/>
              <w:szCs w:val="18"/>
            </w:rPr>
            <w:t xml:space="preserve">Correo electrónico: </w:t>
          </w:r>
          <w:hyperlink r:id="rId2" w:history="1">
            <w:r w:rsidRPr="00A130FC">
              <w:rPr>
                <w:rStyle w:val="Hipervnculo"/>
                <w:rFonts w:cs="Arial"/>
                <w:sz w:val="18"/>
                <w:szCs w:val="18"/>
              </w:rPr>
              <w:t>coinccss@ccss.sa.cr</w:t>
            </w:r>
          </w:hyperlink>
        </w:p>
        <w:p w14:paraId="069991BE" w14:textId="77777777" w:rsidR="002B75FB" w:rsidRPr="00A130FC" w:rsidRDefault="002B75FB" w:rsidP="002B75FB">
          <w:pPr>
            <w:pStyle w:val="Piedepgina"/>
            <w:rPr>
              <w:rFonts w:cs="Arial"/>
              <w:sz w:val="18"/>
              <w:szCs w:val="18"/>
            </w:rPr>
          </w:pPr>
        </w:p>
      </w:tc>
    </w:tr>
  </w:tbl>
  <w:p w14:paraId="69AB8FDE" w14:textId="35E39F05" w:rsidR="009401FD" w:rsidRPr="00A130FC" w:rsidRDefault="009401FD" w:rsidP="002B75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1329805">
    <w:abstractNumId w:val="8"/>
  </w:num>
  <w:num w:numId="2" w16cid:durableId="122356939">
    <w:abstractNumId w:val="6"/>
  </w:num>
  <w:num w:numId="3" w16cid:durableId="107704524">
    <w:abstractNumId w:val="5"/>
  </w:num>
  <w:num w:numId="4" w16cid:durableId="974024962">
    <w:abstractNumId w:val="4"/>
  </w:num>
  <w:num w:numId="5" w16cid:durableId="349373831">
    <w:abstractNumId w:val="7"/>
  </w:num>
  <w:num w:numId="6" w16cid:durableId="1925265624">
    <w:abstractNumId w:val="3"/>
  </w:num>
  <w:num w:numId="7" w16cid:durableId="1888567489">
    <w:abstractNumId w:val="2"/>
  </w:num>
  <w:num w:numId="8" w16cid:durableId="553464126">
    <w:abstractNumId w:val="1"/>
  </w:num>
  <w:num w:numId="9" w16cid:durableId="671378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08DB"/>
    <w:rsid w:val="00034616"/>
    <w:rsid w:val="00035FF0"/>
    <w:rsid w:val="00060297"/>
    <w:rsid w:val="0006063C"/>
    <w:rsid w:val="00143A77"/>
    <w:rsid w:val="0015074B"/>
    <w:rsid w:val="00170A7A"/>
    <w:rsid w:val="00195855"/>
    <w:rsid w:val="00195B77"/>
    <w:rsid w:val="001F44EB"/>
    <w:rsid w:val="00277E5B"/>
    <w:rsid w:val="0029639D"/>
    <w:rsid w:val="002B2FE9"/>
    <w:rsid w:val="002B75FB"/>
    <w:rsid w:val="0031186D"/>
    <w:rsid w:val="00326F90"/>
    <w:rsid w:val="00333D0C"/>
    <w:rsid w:val="003807E6"/>
    <w:rsid w:val="003B1319"/>
    <w:rsid w:val="003C1B71"/>
    <w:rsid w:val="0046055B"/>
    <w:rsid w:val="00463571"/>
    <w:rsid w:val="00465317"/>
    <w:rsid w:val="004B0E11"/>
    <w:rsid w:val="004B4C8F"/>
    <w:rsid w:val="00512E52"/>
    <w:rsid w:val="005C037D"/>
    <w:rsid w:val="005F0535"/>
    <w:rsid w:val="006415FC"/>
    <w:rsid w:val="00670400"/>
    <w:rsid w:val="00697D3F"/>
    <w:rsid w:val="006A41FA"/>
    <w:rsid w:val="006C3D4F"/>
    <w:rsid w:val="007E580D"/>
    <w:rsid w:val="00816873"/>
    <w:rsid w:val="008729AD"/>
    <w:rsid w:val="008A112F"/>
    <w:rsid w:val="008A2DFF"/>
    <w:rsid w:val="008C4948"/>
    <w:rsid w:val="008E20FE"/>
    <w:rsid w:val="00935D29"/>
    <w:rsid w:val="009401FD"/>
    <w:rsid w:val="009D0DD8"/>
    <w:rsid w:val="00A11CFC"/>
    <w:rsid w:val="00A130FC"/>
    <w:rsid w:val="00AA1D8D"/>
    <w:rsid w:val="00B47730"/>
    <w:rsid w:val="00B632A5"/>
    <w:rsid w:val="00B7722F"/>
    <w:rsid w:val="00BB377F"/>
    <w:rsid w:val="00BD66B5"/>
    <w:rsid w:val="00C579B5"/>
    <w:rsid w:val="00CB0664"/>
    <w:rsid w:val="00CB0DDF"/>
    <w:rsid w:val="00D26E7E"/>
    <w:rsid w:val="00D867E7"/>
    <w:rsid w:val="00DA1D9B"/>
    <w:rsid w:val="00DA5D30"/>
    <w:rsid w:val="00E14F34"/>
    <w:rsid w:val="00E50DFC"/>
    <w:rsid w:val="00E608DD"/>
    <w:rsid w:val="00E91D8B"/>
    <w:rsid w:val="00EF2BB4"/>
    <w:rsid w:val="00F073B1"/>
    <w:rsid w:val="00F96AD5"/>
    <w:rsid w:val="00FB3C92"/>
    <w:rsid w:val="00FC693F"/>
    <w:rsid w:val="06AB8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F1AF2B3"/>
  <w14:defaultImageDpi w14:val="300"/>
  <w15:docId w15:val="{32E69130-76EC-4AAD-9027-42004189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0" w:line="240" w:lineRule="auto"/>
    </w:pPr>
    <w:rPr>
      <w:rFonts w:ascii="Arial" w:hAnsi="Arial"/>
      <w:sz w:val="16"/>
      <w:lang w:val="es-419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2B75FB"/>
    <w:pPr>
      <w:spacing w:after="0" w:line="240" w:lineRule="auto"/>
    </w:pPr>
    <w:rPr>
      <w:lang w:val="es-CR" w:eastAsia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B75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nccss@ccss.sa.c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2130</Characters>
  <Application>Microsoft Office Word</Application>
  <DocSecurity>0</DocSecurity>
  <Lines>101</Lines>
  <Paragraphs>40</Paragraphs>
  <ScaleCrop>false</ScaleCrop>
  <Manager/>
  <Company/>
  <LinksUpToDate>false</LinksUpToDate>
  <CharactersWithSpaces>2424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para medicamentos no incluidos en el FTI apoyados mediante procedimiento transitorio</dc:title>
  <dc:subject>Solicitud individual al Comité Central de Farmacoterapia</dc:subject>
  <dc:creator>Dirección de Farmacoepidemiología</dc:creator>
  <cp:keywords>FTI, procedimiento transitorio, CCF, DFE, medicamentos no incluidos</cp:keywords>
  <dc:description>generated by python-docx</dc:description>
  <cp:lastModifiedBy>Hugo Marín Piva</cp:lastModifiedBy>
  <cp:revision>2</cp:revision>
  <dcterms:created xsi:type="dcterms:W3CDTF">2026-07-27T21:33:00Z</dcterms:created>
  <dcterms:modified xsi:type="dcterms:W3CDTF">2026-07-27T21:33:00Z</dcterms:modified>
  <cp:category/>
</cp:coreProperties>
</file>